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47DC2A" w14:textId="77777777" w:rsidR="00FB01B3" w:rsidRDefault="00FA268D" w:rsidP="0034502D">
      <w:pPr>
        <w:pStyle w:val="1"/>
        <w:jc w:val="center"/>
      </w:pPr>
      <w:r>
        <w:t>Announcement - Urgent Open Tender</w:t>
      </w:r>
    </w:p>
    <w:p w14:paraId="24D5E7E3" w14:textId="5DC4A987" w:rsidR="00FB01B3" w:rsidRDefault="00FA268D" w:rsidP="0034502D">
      <w:pPr>
        <w:jc w:val="center"/>
      </w:pPr>
      <w:r>
        <w:t>Appendix N6</w:t>
      </w:r>
      <w:r>
        <w:br/>
      </w:r>
      <w:r>
        <w:br/>
        <w:t>Order No. 239-A of the Minister of Finance of the Republic of Armenia</w:t>
      </w:r>
      <w:r>
        <w:br/>
        <w:t>dated July 1, 2025</w:t>
      </w:r>
      <w:r>
        <w:br/>
      </w:r>
      <w:r>
        <w:br/>
        <w:t>Sample Form</w:t>
      </w:r>
      <w:r>
        <w:br/>
      </w:r>
      <w:r>
        <w:br/>
        <w:t>ANNOUNCEMENT</w:t>
      </w:r>
      <w:r>
        <w:br/>
        <w:t>ON THE URGENT OPEN TENDER</w:t>
      </w:r>
      <w:r>
        <w:br/>
      </w:r>
      <w:r>
        <w:br/>
        <w:t>This announcement text was approved by the Evaluation Committee</w:t>
      </w:r>
      <w:r>
        <w:br/>
        <w:t xml:space="preserve">Decision No. 1 dated “November </w:t>
      </w:r>
      <w:r w:rsidR="008538AD">
        <w:rPr>
          <w:lang w:val="hy-AM"/>
        </w:rPr>
        <w:t>10</w:t>
      </w:r>
      <w:r>
        <w:t>, 2025”.</w:t>
      </w:r>
      <w:r>
        <w:br/>
      </w:r>
      <w:r>
        <w:br/>
        <w:t>The procurement is carried out pursuant to Article 15, Part 6 of the Law.</w:t>
      </w:r>
      <w:r>
        <w:br/>
      </w:r>
      <w:r>
        <w:br/>
        <w:t>Procedure code: “</w:t>
      </w:r>
      <w:r w:rsidR="0034502D" w:rsidRPr="00682798">
        <w:rPr>
          <w:rFonts w:ascii="GHEA Grapalat" w:hAnsi="GHEA Grapalat"/>
          <w:b/>
          <w:bCs/>
          <w:lang w:val="hy-AM"/>
        </w:rPr>
        <w:t>ԱՐԵՆԻՀ-ՀԲ</w:t>
      </w:r>
      <w:r w:rsidR="0034502D">
        <w:rPr>
          <w:rFonts w:ascii="GHEA Grapalat" w:hAnsi="GHEA Grapalat"/>
          <w:b/>
          <w:bCs/>
          <w:lang w:val="ru-RU"/>
        </w:rPr>
        <w:t>ԽՄ</w:t>
      </w:r>
      <w:r w:rsidR="0034502D" w:rsidRPr="00682798">
        <w:rPr>
          <w:rFonts w:ascii="GHEA Grapalat" w:hAnsi="GHEA Grapalat"/>
          <w:b/>
          <w:bCs/>
          <w:lang w:val="hy-AM"/>
        </w:rPr>
        <w:t>ԾՁԲ-01/</w:t>
      </w:r>
      <w:r w:rsidR="0034502D" w:rsidRPr="001F3707">
        <w:rPr>
          <w:rFonts w:ascii="GHEA Grapalat" w:hAnsi="GHEA Grapalat"/>
          <w:b/>
          <w:bCs/>
          <w:lang w:val="af-ZA"/>
        </w:rPr>
        <w:t>26</w:t>
      </w:r>
      <w:r>
        <w:t>”</w:t>
      </w:r>
      <w:r>
        <w:br/>
      </w:r>
      <w:r>
        <w:br/>
        <w:t>The Contracting Authority, the Municipality of Areni, located at</w:t>
      </w:r>
      <w:r>
        <w:br/>
        <w:t>Areni settlement, 15th St., 2nd Lane, Building 6, announces an urgent open tender</w:t>
      </w:r>
      <w:r>
        <w:br/>
        <w:t>conducted in one stage through the electronic procurement system Armeps (www.armeps.am).</w:t>
      </w:r>
      <w:r>
        <w:br/>
      </w:r>
      <w:r>
        <w:br/>
        <w:t>As a result of this procedure, the selected participant will be invited to sign a</w:t>
      </w:r>
      <w:r>
        <w:br/>
        <w:t>contract for the procurement of “consulting services for project development</w:t>
      </w:r>
      <w:r>
        <w:br/>
        <w:t>and cost estimation” (hereinafter referred to as the Contract).</w:t>
      </w:r>
      <w:r>
        <w:br/>
      </w:r>
      <w:r>
        <w:br/>
        <w:t>According to Article 7 of the Law “On Procurement”, any person, regardless</w:t>
      </w:r>
      <w:r>
        <w:br/>
        <w:t>of being a foreign natural or legal person, or a stateless person, has equal</w:t>
      </w:r>
      <w:r>
        <w:br/>
        <w:t>rights to participate in this procedure.</w:t>
      </w:r>
      <w:r>
        <w:br/>
      </w:r>
      <w:r>
        <w:br/>
        <w:t>The list of persons not eligible to participate, as well as the requirements</w:t>
      </w:r>
      <w:r>
        <w:br/>
        <w:t>for participants, are defined in the invitation for this procedure.</w:t>
      </w:r>
      <w:r>
        <w:br/>
      </w:r>
      <w:r>
        <w:br/>
        <w:t>The winning participant will be determined among the participants whose</w:t>
      </w:r>
      <w:r>
        <w:br/>
        <w:t>bids are evaluated as satisfactory by non-price criteria, giving preference to</w:t>
      </w:r>
      <w:r>
        <w:br/>
        <w:t>the bidder offering the lowest price.</w:t>
      </w:r>
      <w:r>
        <w:br/>
      </w:r>
      <w:r>
        <w:br/>
        <w:t>If an electronic version of the invitation is requested, the Contracting Authority</w:t>
      </w:r>
      <w:r>
        <w:br/>
        <w:t>shall provide it free of charge within the next working day after receiving the application.</w:t>
      </w:r>
      <w:r>
        <w:br/>
      </w:r>
      <w:r>
        <w:br/>
      </w:r>
      <w:r>
        <w:lastRenderedPageBreak/>
        <w:t>The bids for participation in this procedure must be submitted electronically</w:t>
      </w:r>
      <w:r>
        <w:br/>
        <w:t>through the Armeps (www.armeps.am) electronic procurement system by 1</w:t>
      </w:r>
      <w:r w:rsidR="008F01D1" w:rsidRPr="008F01D1">
        <w:t>5</w:t>
      </w:r>
      <w:r>
        <w:t>:00 p.m.</w:t>
      </w:r>
      <w:r>
        <w:br/>
        <w:t>on the 11th day following the publication date of this announcement. The bids may be</w:t>
      </w:r>
      <w:r>
        <w:br/>
        <w:t>submitted in Armenian, English, or Russian.</w:t>
      </w:r>
      <w:r>
        <w:br/>
      </w:r>
      <w:r>
        <w:br/>
        <w:t>The opening of bids will take place electronically through the Armeps electronic</w:t>
      </w:r>
      <w:r>
        <w:br/>
        <w:t>procurement system at 1</w:t>
      </w:r>
      <w:r w:rsidR="008F01D1">
        <w:rPr>
          <w:lang w:val="ru-RU"/>
        </w:rPr>
        <w:t>5</w:t>
      </w:r>
      <w:r>
        <w:t>:00 p.m. on the 11th day following the publication of this announcement.</w:t>
      </w:r>
      <w:r>
        <w:br/>
      </w:r>
      <w:r>
        <w:br/>
        <w:t>Appeals related to this procedure shall be carried out in accordance with</w:t>
      </w:r>
      <w:r>
        <w:br/>
        <w:t>the Law “On Procurement” of the Republic of Armenia and the Civil Procedure Code</w:t>
      </w:r>
      <w:r>
        <w:br/>
        <w:t>of the Republic of Armenia.</w:t>
      </w:r>
      <w:r>
        <w:br/>
      </w:r>
      <w:r>
        <w:br/>
        <w:t>For additional information related to this announcement, please contact</w:t>
      </w:r>
      <w:r>
        <w:br/>
        <w:t>the Secretary of the Evaluation Committee, Armine Vardanyan.</w:t>
      </w:r>
      <w:r>
        <w:br/>
      </w:r>
      <w:r>
        <w:br/>
        <w:t>Phone: 093 31 58 44</w:t>
      </w:r>
      <w:r>
        <w:br/>
        <w:t>Email: armine_vardanyan_1996@inbox.ru</w:t>
      </w:r>
      <w:r>
        <w:br/>
        <w:t>Contracting Authority: Municipality of Areni</w:t>
      </w:r>
      <w:r>
        <w:br/>
      </w:r>
      <w:r>
        <w:br/>
      </w:r>
    </w:p>
    <w:sectPr w:rsidR="00FB01B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4502D"/>
    <w:rsid w:val="008538AD"/>
    <w:rsid w:val="008F01D1"/>
    <w:rsid w:val="00AA1D8D"/>
    <w:rsid w:val="00B47730"/>
    <w:rsid w:val="00CB0664"/>
    <w:rsid w:val="00FA268D"/>
    <w:rsid w:val="00FB01B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E6EEA4"/>
  <w14:defaultImageDpi w14:val="300"/>
  <w15:docId w15:val="{66207B57-F3AD-4E4B-A87A-2A60DD753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</cp:lastModifiedBy>
  <cp:revision>4</cp:revision>
  <dcterms:created xsi:type="dcterms:W3CDTF">2025-11-05T19:27:00Z</dcterms:created>
  <dcterms:modified xsi:type="dcterms:W3CDTF">2025-11-12T10:25:00Z</dcterms:modified>
  <cp:category/>
</cp:coreProperties>
</file>